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01625182" name="ea0788b0-1d1f-11f1-a92b-93134fd460b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2710433" name="ea0788b0-1d1f-11f1-a92b-93134fd460b0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9510661" name="eeb29a30-1d1f-11f1-a92b-93134fd460b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7834550" name="eeb29a30-1d1f-11f1-a92b-93134fd460b0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DG - UG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96925229" name="09200b50-1d20-11f1-a92b-93134fd460b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6508661" name="09200b50-1d20-11f1-a92b-93134fd460b0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8575436" name="0d666790-1d20-11f1-a92b-93134fd460b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7547125" name="0d666790-1d20-11f1-a92b-93134fd460b0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LAP 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34416515" name="dae1e250-1d28-11f1-a92b-93134fd460b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8453370" name="dae1e250-1d28-11f1-a92b-93134fd460b0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84577536" name="dfdb61f0-1d28-11f1-a92b-93134fd460b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8672524" name="dfdb61f0-1d28-11f1-a92b-93134fd460b0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Nelkenstrasse 10, 9220 Bischofszell</w:t>
          </w:r>
        </w:p>
        <w:p>
          <w:pPr>
            <w:spacing w:before="0" w:after="0"/>
          </w:pPr>
          <w:r>
            <w:t>772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